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58999449" name="019fff81-b61e-797f-a42c-cc630a9c8e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642422" name="019fff81-b61e-797f-a42c-cc630a9c8e6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68038719" name="019fff87-f45e-7955-821a-5643153bbe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85174" name="019fff87-f45e-7955-821a-5643153bbe0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39370308" name="019fff82-d916-7f9e-ab14-d83cbed9d0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126480" name="019fff82-d916-7f9e-ab14-d83cbed9d00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Tobeleggweg 20, 8049 Zürich </w:t>
          </w:r>
        </w:p>
        <w:p>
          <w:pPr>
            <w:spacing w:before="0" w:after="0"/>
          </w:pPr>
          <w:r>
            <w:t>DN 1133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